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335463" w:rsidRPr="00335463">
        <w:t>5</w:t>
      </w:r>
      <w:r w:rsidRPr="00335463">
        <w:t xml:space="preserve"> </w:t>
      </w:r>
      <w:r>
        <w:t xml:space="preserve">– </w:t>
      </w:r>
      <w:r w:rsidR="00A14104">
        <w:t>Model Verklaring d</w:t>
      </w:r>
      <w:bookmarkStart w:id="10" w:name="_GoBack"/>
      <w:bookmarkEnd w:id="10"/>
      <w:r w:rsidR="00A14104">
        <w:t>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463" w:rsidRDefault="00335463" w:rsidP="00335463">
      <w:pPr>
        <w:spacing w:line="240" w:lineRule="auto"/>
      </w:pPr>
      <w:r>
        <w:separator/>
      </w:r>
    </w:p>
  </w:endnote>
  <w:endnote w:type="continuationSeparator" w:id="0">
    <w:p w:rsidR="00335463" w:rsidRDefault="00335463" w:rsidP="003354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463" w:rsidRDefault="00335463" w:rsidP="00335463">
      <w:pPr>
        <w:spacing w:line="240" w:lineRule="auto"/>
      </w:pPr>
      <w:r>
        <w:separator/>
      </w:r>
    </w:p>
  </w:footnote>
  <w:footnote w:type="continuationSeparator" w:id="0">
    <w:p w:rsidR="00335463" w:rsidRDefault="00335463" w:rsidP="003354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463" w:rsidRPr="00220940" w:rsidRDefault="00335463" w:rsidP="00335463">
    <w:pPr>
      <w:pStyle w:val="Koptekst"/>
      <w:rPr>
        <w:sz w:val="18"/>
        <w:szCs w:val="18"/>
      </w:rPr>
    </w:pPr>
    <w:r w:rsidRPr="00220940">
      <w:rPr>
        <w:sz w:val="18"/>
        <w:szCs w:val="18"/>
      </w:rPr>
      <w:t>Gemeente Amsterdam</w:t>
    </w:r>
  </w:p>
  <w:p w:rsidR="00335463" w:rsidRPr="00220940" w:rsidRDefault="00335463" w:rsidP="00335463">
    <w:pPr>
      <w:pStyle w:val="Koptekst"/>
      <w:rPr>
        <w:sz w:val="18"/>
        <w:szCs w:val="18"/>
      </w:rPr>
    </w:pPr>
    <w:r>
      <w:rPr>
        <w:sz w:val="18"/>
        <w:szCs w:val="18"/>
      </w:rPr>
      <w:t>AI 2021-0259 ROK ecologische boominspecties</w:t>
    </w:r>
  </w:p>
  <w:p w:rsidR="00335463" w:rsidRPr="00220940" w:rsidRDefault="00335463" w:rsidP="00335463">
    <w:pPr>
      <w:pStyle w:val="Koptekst"/>
      <w:rPr>
        <w:sz w:val="18"/>
        <w:szCs w:val="18"/>
      </w:rPr>
    </w:pPr>
    <w:r>
      <w:rPr>
        <w:sz w:val="18"/>
        <w:szCs w:val="18"/>
      </w:rPr>
      <w:t xml:space="preserve">Bijlage </w:t>
    </w:r>
    <w:r>
      <w:rPr>
        <w:sz w:val="18"/>
        <w:szCs w:val="18"/>
      </w:rPr>
      <w:t>5</w:t>
    </w:r>
    <w:r>
      <w:rPr>
        <w:sz w:val="18"/>
        <w:szCs w:val="18"/>
      </w:rPr>
      <w:t xml:space="preserve"> – </w:t>
    </w:r>
    <w:r>
      <w:rPr>
        <w:sz w:val="18"/>
        <w:szCs w:val="18"/>
      </w:rPr>
      <w:t>Model Verklaring derden</w:t>
    </w:r>
  </w:p>
  <w:p w:rsidR="00335463" w:rsidRDefault="003354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35463"/>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4BD95"/>
  <w15:docId w15:val="{06570259-AFC8-4DB1-BE2A-3EC209881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335463"/>
    <w:pPr>
      <w:tabs>
        <w:tab w:val="center" w:pos="4513"/>
        <w:tab w:val="right" w:pos="9026"/>
      </w:tabs>
      <w:spacing w:line="240" w:lineRule="auto"/>
    </w:pPr>
  </w:style>
  <w:style w:type="character" w:customStyle="1" w:styleId="KoptekstChar">
    <w:name w:val="Koptekst Char"/>
    <w:basedOn w:val="Standaardalinea-lettertype"/>
    <w:link w:val="Koptekst"/>
    <w:rsid w:val="00335463"/>
    <w:rPr>
      <w:rFonts w:eastAsia="Calibri"/>
      <w:lang w:eastAsia="en-US"/>
    </w:rPr>
  </w:style>
  <w:style w:type="paragraph" w:styleId="Voettekst">
    <w:name w:val="footer"/>
    <w:basedOn w:val="Standaard"/>
    <w:link w:val="VoettekstChar"/>
    <w:unhideWhenUsed/>
    <w:rsid w:val="00335463"/>
    <w:pPr>
      <w:tabs>
        <w:tab w:val="center" w:pos="4513"/>
        <w:tab w:val="right" w:pos="9026"/>
      </w:tabs>
      <w:spacing w:line="240" w:lineRule="auto"/>
    </w:pPr>
  </w:style>
  <w:style w:type="character" w:customStyle="1" w:styleId="VoettekstChar">
    <w:name w:val="Voettekst Char"/>
    <w:basedOn w:val="Standaardalinea-lettertype"/>
    <w:link w:val="Voettekst"/>
    <w:rsid w:val="00335463"/>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Lei, Shan</cp:lastModifiedBy>
  <cp:revision>4</cp:revision>
  <cp:lastPrinted>2019-06-25T09:05:00Z</cp:lastPrinted>
  <dcterms:created xsi:type="dcterms:W3CDTF">2019-07-10T09:04:00Z</dcterms:created>
  <dcterms:modified xsi:type="dcterms:W3CDTF">2022-01-19T10:01:00Z</dcterms:modified>
</cp:coreProperties>
</file>